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F55FB" w14:textId="77777777" w:rsidR="007D6D43" w:rsidRPr="00032ABE" w:rsidRDefault="00000000">
      <w:pPr>
        <w:pStyle w:val="Heading1"/>
        <w:rPr>
          <w:rFonts w:cstheme="majorHAnsi"/>
          <w:color w:val="auto"/>
          <w:sz w:val="24"/>
          <w:szCs w:val="24"/>
        </w:rPr>
      </w:pPr>
      <w:r w:rsidRPr="00032ABE">
        <w:rPr>
          <w:rFonts w:cstheme="majorHAnsi"/>
          <w:color w:val="auto"/>
          <w:sz w:val="24"/>
          <w:szCs w:val="24"/>
        </w:rPr>
        <w:t>ORAL SCRIPT – PRO PER STATUS REQUEST</w:t>
      </w:r>
    </w:p>
    <w:p w14:paraId="6002266B" w14:textId="77777777" w:rsidR="007D6D43" w:rsidRPr="00032ABE" w:rsidRDefault="00000000">
      <w:pPr>
        <w:rPr>
          <w:rFonts w:asciiTheme="majorHAnsi" w:hAnsiTheme="majorHAnsi" w:cstheme="majorHAnsi"/>
          <w:sz w:val="24"/>
          <w:szCs w:val="24"/>
        </w:rPr>
      </w:pPr>
      <w:r w:rsidRPr="00032ABE">
        <w:rPr>
          <w:rFonts w:asciiTheme="majorHAnsi" w:hAnsiTheme="majorHAnsi" w:cstheme="majorHAnsi"/>
          <w:sz w:val="24"/>
          <w:szCs w:val="24"/>
        </w:rPr>
        <w:t>Your Honor, before we proceed, I respectfully ask the Court to recognize that I am appearing pro per and not as a licensed attorney. I am exercising my constitutional right of self-representation. Accordingly, I ask the Court to proceed with this understanding and to grant reasonable procedural latitude so that my rights are not impaired by my lack of legal training. I am not requesting special treatment, only fundamental fairness and the opportunity to be meaningfully heard.</w:t>
      </w:r>
    </w:p>
    <w:sectPr w:rsidR="007D6D43" w:rsidRPr="00032AB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67846366">
    <w:abstractNumId w:val="8"/>
  </w:num>
  <w:num w:numId="2" w16cid:durableId="415245938">
    <w:abstractNumId w:val="6"/>
  </w:num>
  <w:num w:numId="3" w16cid:durableId="1269267697">
    <w:abstractNumId w:val="5"/>
  </w:num>
  <w:num w:numId="4" w16cid:durableId="1964342152">
    <w:abstractNumId w:val="4"/>
  </w:num>
  <w:num w:numId="5" w16cid:durableId="1437679592">
    <w:abstractNumId w:val="7"/>
  </w:num>
  <w:num w:numId="6" w16cid:durableId="1764837773">
    <w:abstractNumId w:val="3"/>
  </w:num>
  <w:num w:numId="7" w16cid:durableId="133984240">
    <w:abstractNumId w:val="2"/>
  </w:num>
  <w:num w:numId="8" w16cid:durableId="1189559478">
    <w:abstractNumId w:val="1"/>
  </w:num>
  <w:num w:numId="9" w16cid:durableId="650522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2ABE"/>
    <w:rsid w:val="00034616"/>
    <w:rsid w:val="0006063C"/>
    <w:rsid w:val="0015074B"/>
    <w:rsid w:val="0029639D"/>
    <w:rsid w:val="00326F90"/>
    <w:rsid w:val="007D6D43"/>
    <w:rsid w:val="007F42E5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37BA752"/>
  <w14:defaultImageDpi w14:val="300"/>
  <w15:docId w15:val="{EC19F64E-4F4C-4D92-A2CC-F2786F9E6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Div Ops</cp:lastModifiedBy>
  <cp:revision>2</cp:revision>
  <dcterms:created xsi:type="dcterms:W3CDTF">2025-12-17T15:01:00Z</dcterms:created>
  <dcterms:modified xsi:type="dcterms:W3CDTF">2025-12-17T15:01:00Z</dcterms:modified>
  <cp:category/>
</cp:coreProperties>
</file>